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4351014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МОУ ``Шумиловская СОШ``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Каретникова И.С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Скрипниченко О.Ю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МОУ"Шумиловская СОШ"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Бубнова С.В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5727042)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Поселок Саперное </w:t>
      </w:r>
      <w:bookmarkEnd w:id="1"/>
      <w:bookmarkStart w:name="dc72b6e0-474b-4b98-a795-02870ed74afe" w:id="2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2"/>
    </w:p>
    <w:p>
      <w:pPr>
        <w:spacing w:before="0" w:after="0"/>
        <w:ind w:left="120"/>
        <w:jc w:val="left"/>
      </w:pPr>
    </w:p>
    <w:bookmarkStart w:name="block-43510145" w:id="3"/>
    <w:p>
      <w:pPr>
        <w:sectPr>
          <w:pgSz w:w="11906" w:h="16383" w:orient="portrait"/>
        </w:sectPr>
      </w:pPr>
    </w:p>
    <w:bookmarkEnd w:id="3"/>
    <w:bookmarkEnd w:id="0"/>
    <w:bookmarkStart w:name="block-43510150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43510150" w:id="5"/>
    <w:p>
      <w:pPr>
        <w:sectPr>
          <w:pgSz w:w="11906" w:h="16383" w:orient="portrait"/>
        </w:sectPr>
      </w:pPr>
    </w:p>
    <w:bookmarkEnd w:id="5"/>
    <w:bookmarkEnd w:id="4"/>
    <w:bookmarkStart w:name="block-43510151" w:id="6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[й’],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43510151" w:id="7"/>
    <w:p>
      <w:pPr>
        <w:sectPr>
          <w:pgSz w:w="11906" w:h="16383" w:orient="portrait"/>
        </w:sectPr>
      </w:pPr>
    </w:p>
    <w:bookmarkEnd w:id="7"/>
    <w:bookmarkEnd w:id="6"/>
    <w:bookmarkStart w:name="block-43510146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43510146" w:id="9"/>
    <w:p>
      <w:pPr>
        <w:sectPr>
          <w:pgSz w:w="11906" w:h="16383" w:orient="portrait"/>
        </w:sectPr>
      </w:pPr>
    </w:p>
    <w:bookmarkEnd w:id="9"/>
    <w:bookmarkEnd w:id="8"/>
    <w:bookmarkStart w:name="block-43510147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61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99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32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3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510147" w:id="11"/>
    <w:p>
      <w:pPr>
        <w:sectPr>
          <w:pgSz w:w="16383" w:h="11906" w:orient="landscape"/>
        </w:sectPr>
      </w:pPr>
    </w:p>
    <w:bookmarkEnd w:id="11"/>
    <w:bookmarkEnd w:id="10"/>
    <w:bookmarkStart w:name="block-43510149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11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5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89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10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138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«Наклонения глагола» / Всероссийская проверочная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4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13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 / Всероссийская проверочная работа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300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89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2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201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43510149" w:id="13"/>
    <w:p>
      <w:pPr>
        <w:sectPr>
          <w:pgSz w:w="16383" w:h="11906" w:orient="landscape"/>
        </w:sectPr>
      </w:pPr>
    </w:p>
    <w:bookmarkEnd w:id="13"/>
    <w:bookmarkEnd w:id="12"/>
    <w:bookmarkStart w:name="block-43510148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43510148" w:id="15"/>
    <w:p>
      <w:pPr>
        <w:sectPr>
          <w:pgSz w:w="11906" w:h="16383" w:orient="portrait"/>
        </w:sectPr>
      </w:pPr>
    </w:p>
    <w:bookmarkEnd w:id="15"/>
    <w:bookmarkEnd w:id="1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